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642392" name="12ba710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988759" name="12ba7100-072c-11f1-965b-f33112f3acb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7687198" name="ddc9d1f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922235" name="ddc9d1f0-072d-11f1-965b-f33112f3acb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7067476" name="090ca63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718036" name="090ca630-072e-11f1-965b-f33112f3acb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1674" name="320da0c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997485" name="320da0c0-072e-11f1-965b-f33112f3ac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431107" name="abc8a72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05328" name="abc8a720-072e-11f1-965b-f33112f3acb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85980" name="96edcb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94729" name="96edcbe0-072f-11f1-965b-f33112f3acb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6024270" name="d9b681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7609" name="d9b681b0-072f-11f1-965b-f33112f3acb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6097110" name="9669ee8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442476" name="9669ee80-0732-11f1-965b-f33112f3acb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4694602" name="adf6fc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21706" name="adf6fc00-0732-11f1-965b-f33112f3acb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1254224" name="6c4984c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089989" name="6c4984c0-0733-11f1-965b-f33112f3ac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921553" name="968b1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611994" name="968b15a0-0733-11f1-965b-f33112f3acb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 12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9127096" name="ef8460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298190" name="ef8460c0-0734-11f1-965b-f33112f3acb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 12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9833390" name="0761ff4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035813" name="0761ff40-0735-11f1-965b-f33112f3acb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14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979891" name="2885341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350373" name="28853410-0737-11f1-965b-f33112f3ac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14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922290" name="3b1a489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79908" name="3b1a4890-0737-11f1-965b-f33112f3ac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324481" name="c07349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251019" name="c07349a0-0738-11f1-965b-f33112f3acb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791459" name="d78115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493323" name="d7811500-0738-11f1-965b-f33112f3ac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7331774" name="4c9501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303927" name="4c950180-0739-11f1-965b-f33112f3ac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820564" name="5f19743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718000" name="5f197430-0739-11f1-965b-f33112f3acb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7174404" name="0d1e78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582872" name="0d1e7860-0743-11f1-965b-f33112f3ac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4176528" name="1cefd90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761619" name="1cefd900-0743-11f1-965b-f33112f3acb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7345838" name="4401914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990886" name="44019140-0744-11f1-965b-f33112f3acb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4178224" name="67264d5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04014" name="67264d50-0744-11f1-965b-f33112f3ac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74072" name="283536f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923428" name="283536f0-0745-11f1-965b-f33112f3acb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3236620" name="40ec93a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400730" name="40ec93a0-0745-11f1-965b-f33112f3ac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1669314" name="215f12a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906548" name="215f12a0-0746-11f1-965b-f33112f3acb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8361806" name="3a382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01403" name="3a382820-0746-11f1-965b-f33112f3acb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3341107" name="fdbc7e9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06902" name="fdbc7e90-0746-11f1-965b-f33112f3acb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982818" name="15009c3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927433" name="15009c30-0747-11f1-965b-f33112f3a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543866" name="6fd277e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365375" name="6fd277e0-0748-11f1-965b-f33112f3acb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346505" name="807ad79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781917" name="807ad790-0748-11f1-965b-f33112f3acb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7755952" name="c567295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502482" name="c5672950-074b-11f1-965b-f33112f3acb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546509" name="d6f925b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596948" name="d6f925b0-074b-11f1-965b-f33112f3acb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20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5886938" name="f218f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507965" name="f218f6e0-074b-11f1-965b-f33112f3acb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702991" name="940b22b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17923" name="940b22b0-074d-11f1-965b-f33112f3ac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1447050" name="ba03230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173171" name="ba032300-074d-11f1-965b-f33112f3acb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814908" name="028992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90647" name="028992d0-074e-11f1-965b-f33112f3acb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9929764" name="10f39b4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28065" name="10f39b40-074e-11f1-965b-f33112f3acb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716894" name="d0db779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984871" name="d0db7790-072e-11f1-965b-f33112f3acb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12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3204798" name="c724c13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424783" name="c724c130-0732-11f1-965b-f33112f3ac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2907343" name="1cf9f38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71417" name="1cf9f380-0735-11f1-965b-f33112f3acb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466401" name="47759fd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339958" name="47759fd0-0738-11f1-965b-f33112f3acb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14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6037448" name="6eb1755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396333" name="6eb17550-0739-11f1-965b-f33112f3acb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Allgemein, Küche, WC 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935213" name="53dbd61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526968" name="53dbd610-0745-11f1-965b-f33112f3acb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Allgemein, Küche, WC 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inkl. zementösem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372631" name="aceae13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326250" name="aceae130-0748-11f1-965b-f33112f3a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066648" name="e3d62bb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927456" name="e3d62bb0-072e-11f1-965b-f33112f3ac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4741871" name="ea278e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036579" name="ea278ea0-0738-11f1-965b-f33112f3ac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10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807958" name="3645af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37847" name="3645afb0-072f-11f1-965b-f33112f3acb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0455769" name="2690857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243238" name="26908570-0736-11f1-965b-f33112f3acb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14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8193877" name="89d1cda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74592" name="89d1cda0-0737-11f1-965b-f33112f3acb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Allgemein 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5915529" name="2eba247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241089" name="2eba2470-0738-11f1-965b-f33112f3acb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16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896416" name="2adc74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60081" name="2adc7410-0743-11f1-965b-f33112f3acb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16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095691" name="4a47d1a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471121" name="4a47d1a0-0743-11f1-965b-f33112f3acb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5838179" name="479af9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589486" name="479af9c0-0746-11f1-965b-f33112f3acb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Allgemein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7301020" name="f36a924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48392" name="f36a9240-074d-11f1-965b-f33112f3acb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05038" name="2a49c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151108" name="2a49cba0-0730-11f1-965b-f33112f3acb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10 oben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550549" name="933e14e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812890" name="933e14e0-0730-11f1-965b-f33112f3acb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9509714" name="b4d943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549598" name="b4d94360-0733-11f1-965b-f33112f3acb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12 oben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157122" name="c2f24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104036" name="c2f245a0-0733-11f1-965b-f33112f3acb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4614536" name="27606bb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683848" name="27606bb0-074e-11f1-965b-f33112f3acb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10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849297" name="ef2833d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809338" name="ef2833d0-0730-11f1-965b-f33112f3acb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Treppenstufen 12</w:t>
            </w:r>
          </w:p>
          <w:p>
            <w:pPr>
              <w:spacing w:before="0" w:after="0" w:line="240" w:lineRule="auto"/>
            </w:pPr>
            <w:r>
              <w:t>DG -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640945" name="360aa5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236190" name="360aa5b0-0733-11f1-965b-f33112f3acb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18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7270182" name="51518c4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626732" name="51518c40-0746-11f1-965b-f33112f3acb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Allgemein, Küche, WC 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6572824" name="515f045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7055" name="515f0450-0747-11f1-965b-f33112f3acb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531468" name="e224cc0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251316" name="e224cc00-074b-11f1-965b-f33112f3acb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12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5836692" name="35234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131828" name="35234b90-0736-11f1-965b-f33112f3ac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12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5225797" name="913b0a3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630814" name="913b0a30-0736-11f1-965b-f33112f3acb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2245033" name="7ac027a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294919" name="7ac027a0-0744-11f1-965b-f33112f3acb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3846402" name="d3d3def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474196" name="d3d3def0-074d-11f1-965b-f33112f3acb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639694" name="cfde6930-074a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935233" name="cfde6930-074a-11f1-965b-f33112f3acb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in jeder Küche</w:t>
            </w:r>
          </w:p>
          <w:p>
            <w:pPr>
              <w:spacing w:before="0" w:after="0" w:line="240" w:lineRule="auto"/>
            </w:pPr>
            <w:r>
              <w:t>2* per Haus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5799470" name="3fe7d100-074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575237" name="3fe7d100-0749-11f1-965b-f33112f3acb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7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</w:t>
          </w:r>
        </w:p>
        <w:p>
          <w:pPr>
            <w:spacing w:before="0" w:after="0"/>
          </w:pPr>
          <w:r>
            <w:t>679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footer.xml" Type="http://schemas.openxmlformats.org/officeDocument/2006/relationships/footer" Id="rId7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